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165 Disco-Slow Ювенали Solo 1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Марія Chirva (Київ)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#135 Валерія Нагаєць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135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